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7180107" name="019da9c7-6028-7d5b-b50e-3b37bfd370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75004" name="019da9c7-6028-7d5b-b50e-3b37bfd370b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6533598" name="019da9ce-0948-7f44-b23e-a524e5f1e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2804" name="019da9ce-0948-7f44-b23e-a524e5f1e6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Materiallager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529974" name="019da9d5-53ea-7db1-85b4-0ffb44890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63268" name="019da9d5-53ea-7db1-85b4-0ffb44890b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387394" name="019da9dc-663b-7b54-a23f-c51b0ebc1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59170" name="019da9dc-663b-7b54-a23f-c51b0ebc145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9592614" name="019da9df-db0e-71b1-892b-7e79a091c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24301" name="019da9df-db0e-71b1-892b-7e79a091c9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842558" name="019da9e8-1f45-765d-863e-5bad43b40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92463" name="019da9e8-1f45-765d-863e-5bad43b40e4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043663" name="019da9ee-31d8-7dbf-9dcb-d707bb173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67676" name="019da9ee-31d8-7dbf-9dcb-d707bb17310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767853" name="019da9fd-0831-734b-8e42-1a6d714483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784023" name="019da9fd-0831-734b-8e42-1a6d714483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92961" name="019daa00-6d86-7209-bb91-74afe11ac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85344" name="019daa00-6d86-7209-bb91-74afe11acd9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977769" name="019daa06-2707-78ea-a675-daf2bbba9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67553" name="019daa06-2707-78ea-a675-daf2bbba945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58973" name="019daa08-7b4d-7109-afaf-89e310168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365155" name="019daa08-7b4d-7109-afaf-89e3101681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6810458" name="019daa0e-27b5-74f7-aa38-1ef70cae5b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495989" name="019daa0e-27b5-74f7-aa38-1ef70cae5bd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129717" name="019da9dd-28f0-7ede-8a85-414396ae0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312412" name="019da9dd-28f0-7ede-8a85-414396ae054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132256" name="019da9e1-012f-71d5-b506-68d12f94a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126173" name="019da9e1-012f-71d5-b506-68d12f94a2c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454719" name="019da9e9-8cbb-7cbf-8726-69e1594be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668353" name="019da9e9-8cbb-7cbf-8726-69e1594be15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454489" name="019da9fd-a8e5-7172-9212-cab11e115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26986" name="019da9fd-a8e5-7172-9212-cab11e11561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674806" name="019daa07-5c46-7a2e-afb1-93f9b99a8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56281" name="019daa07-5c46-7a2e-afb1-93f9b99a8ee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133903" name="019da9e3-0524-7305-9a4f-3451ee01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55662" name="019da9e3-0524-7305-9a4f-3451ee0168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links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0552270" name="019da9fa-ba41-7b58-a3cf-b7331887d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295184" name="019da9fa-ba41-7b58-a3cf-b7331887d8e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533185" name="019daa01-5075-7f94-85eb-eba3b062e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95750" name="019daa01-5075-7f94-85eb-eba3b062e21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364114" name="019da9ec-beea-7cdc-bba0-ce48b6f1e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68419" name="019da9ec-beea-7cdc-bba0-ce48b6f1e1d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239116" name="019da9f2-c719-77fc-b1c9-df3ec1d31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249691" name="019da9f2-c719-77fc-b1c9-df3ec1d31b7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530715" name="019da9f4-50df-729e-a07c-97b28ef9a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92539" name="019da9f4-50df-729e-a07c-97b28ef9a10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5073142" name="019da9fb-f4f0-7512-bedf-f4d0b4452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545246" name="019da9fb-f4f0-7512-bedf-f4d0b4452c3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5279" name="019da9ff-3359-7182-a043-19892f4f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42840" name="019da9ff-3359-7182-a043-19892f4f75f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Dachzimmer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158999" name="019daa0a-9c72-756a-96ac-a20101bfe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021840" name="019daa0a-9c72-756a-96ac-a20101bfeb3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EFH.Läufebachweg 7 Läufebachweg 7, 8047 Zürich</w:t>
          </w:r>
        </w:p>
        <w:p>
          <w:pPr>
            <w:spacing w:before="0" w:after="0"/>
          </w:pPr>
          <w:r>
            <w:t>803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